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9889700" name="ac6c4e2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5752719" name="ac6c4e20-1ebc-11f1-b68e-9984984ff63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3514909" name="b05aed7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0548918" name="b05aed70-1ebc-11f1-b68e-9984984ff63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Stoffelweg 3, 8820 Wädenswil, Schweiz</w:t>
          </w:r>
        </w:p>
        <w:p>
          <w:pPr>
            <w:spacing w:before="0" w:after="0"/>
          </w:pPr>
          <w:r>
            <w:t>797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